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CCC" w:rsidRDefault="00B86A79" w:rsidP="00464CCC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b/>
          <w:bCs/>
          <w:sz w:val="24"/>
          <w:szCs w:val="24"/>
        </w:rPr>
        <w:t>Biểu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số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08TH.N/BNV-TCBC </w:t>
      </w:r>
      <w:proofErr w:type="spellStart"/>
      <w:proofErr w:type="gramStart"/>
      <w:r w:rsidR="00464CCC">
        <w:rPr>
          <w:rFonts w:ascii="Times" w:hAnsi="Times" w:cs="Times"/>
          <w:sz w:val="24"/>
          <w:szCs w:val="24"/>
        </w:rPr>
        <w:t>Đơn</w:t>
      </w:r>
      <w:proofErr w:type="spellEnd"/>
      <w:proofErr w:type="gramEnd"/>
      <w:r w:rsidR="00464CCC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464CCC">
        <w:rPr>
          <w:rFonts w:ascii="Times" w:hAnsi="Times" w:cs="Times"/>
          <w:sz w:val="24"/>
          <w:szCs w:val="24"/>
        </w:rPr>
        <w:t>vị</w:t>
      </w:r>
      <w:proofErr w:type="spellEnd"/>
      <w:r w:rsidR="00464CCC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464CCC">
        <w:rPr>
          <w:rFonts w:ascii="Times" w:hAnsi="Times" w:cs="Times"/>
          <w:sz w:val="24"/>
          <w:szCs w:val="24"/>
        </w:rPr>
        <w:t>báo</w:t>
      </w:r>
      <w:proofErr w:type="spellEnd"/>
      <w:r w:rsidR="00464CCC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464CCC">
        <w:rPr>
          <w:rFonts w:ascii="Times" w:hAnsi="Times" w:cs="Times"/>
          <w:sz w:val="24"/>
          <w:szCs w:val="24"/>
        </w:rPr>
        <w:t>cáo</w:t>
      </w:r>
      <w:proofErr w:type="spellEnd"/>
      <w:r w:rsidR="00464CCC">
        <w:rPr>
          <w:rFonts w:ascii="Times" w:hAnsi="Times" w:cs="Times"/>
          <w:sz w:val="24"/>
          <w:szCs w:val="24"/>
        </w:rPr>
        <w:t xml:space="preserve">:  </w:t>
      </w:r>
    </w:p>
    <w:p w:rsidR="00464CCC" w:rsidRDefault="00B86A79" w:rsidP="00464CCC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Ban </w:t>
      </w:r>
      <w:proofErr w:type="spellStart"/>
      <w:r>
        <w:rPr>
          <w:rFonts w:ascii="Times" w:hAnsi="Times" w:cs="Times"/>
          <w:sz w:val="24"/>
          <w:szCs w:val="24"/>
        </w:rPr>
        <w:t>hành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theo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Thông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tư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số</w:t>
      </w:r>
      <w:proofErr w:type="spellEnd"/>
      <w:r>
        <w:rPr>
          <w:rFonts w:ascii="Times" w:hAnsi="Times" w:cs="Times"/>
          <w:sz w:val="24"/>
          <w:szCs w:val="24"/>
        </w:rPr>
        <w:t xml:space="preserve">  2/2023/TT-BNV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23/3/2023 </w:t>
      </w:r>
      <w:r w:rsidR="00464CCC">
        <w:rPr>
          <w:rFonts w:ascii="Times" w:hAnsi="Times" w:cs="Times"/>
          <w:sz w:val="24"/>
          <w:szCs w:val="24"/>
        </w:rPr>
        <w:tab/>
      </w:r>
      <w:r w:rsidR="00464CCC">
        <w:rPr>
          <w:rFonts w:ascii="Times" w:hAnsi="Times" w:cs="Times"/>
          <w:sz w:val="24"/>
          <w:szCs w:val="24"/>
        </w:rPr>
        <w:tab/>
      </w:r>
      <w:r w:rsidR="00464CCC">
        <w:rPr>
          <w:rFonts w:ascii="Times" w:hAnsi="Times" w:cs="Times"/>
          <w:sz w:val="24"/>
          <w:szCs w:val="24"/>
        </w:rPr>
        <w:tab/>
      </w:r>
      <w:proofErr w:type="spellStart"/>
      <w:r w:rsidR="00464CCC">
        <w:rPr>
          <w:rFonts w:ascii="Times" w:hAnsi="Times" w:cs="Times"/>
          <w:sz w:val="24"/>
          <w:szCs w:val="24"/>
        </w:rPr>
        <w:t>Đơn</w:t>
      </w:r>
      <w:proofErr w:type="spellEnd"/>
      <w:r w:rsidR="00464CCC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464CCC">
        <w:rPr>
          <w:rFonts w:ascii="Times" w:hAnsi="Times" w:cs="Times"/>
          <w:sz w:val="24"/>
          <w:szCs w:val="24"/>
        </w:rPr>
        <w:t>vị</w:t>
      </w:r>
      <w:proofErr w:type="spellEnd"/>
      <w:r w:rsidR="00464CCC">
        <w:rPr>
          <w:rFonts w:ascii="Times" w:hAnsi="Times" w:cs="Times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464CCC">
        <w:rPr>
          <w:rFonts w:ascii="Times" w:hAnsi="Times" w:cs="Times"/>
          <w:sz w:val="24"/>
          <w:szCs w:val="24"/>
        </w:rPr>
        <w:t>báo</w:t>
      </w:r>
      <w:proofErr w:type="spellEnd"/>
      <w:r w:rsidR="00464CCC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464CCC">
        <w:rPr>
          <w:rFonts w:ascii="Times" w:hAnsi="Times" w:cs="Times"/>
          <w:sz w:val="24"/>
          <w:szCs w:val="24"/>
        </w:rPr>
        <w:t>cáo</w:t>
      </w:r>
      <w:proofErr w:type="spellEnd"/>
      <w:r w:rsidR="00464CCC">
        <w:rPr>
          <w:rFonts w:ascii="Times" w:hAnsi="Times" w:cs="Times"/>
          <w:sz w:val="24"/>
          <w:szCs w:val="24"/>
        </w:rPr>
        <w:t xml:space="preserve">:  </w:t>
      </w:r>
    </w:p>
    <w:p w:rsidR="00464CCC" w:rsidRDefault="00B86A79" w:rsidP="00464CCC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sz w:val="24"/>
          <w:szCs w:val="24"/>
        </w:rPr>
        <w:t>Thời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hạn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nhận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báo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cáo</w:t>
      </w:r>
      <w:proofErr w:type="spellEnd"/>
      <w:r>
        <w:rPr>
          <w:rFonts w:ascii="Times" w:hAnsi="Times" w:cs="Times"/>
          <w:sz w:val="24"/>
          <w:szCs w:val="24"/>
        </w:rPr>
        <w:t xml:space="preserve">: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15 </w:t>
      </w:r>
      <w:proofErr w:type="spellStart"/>
      <w:r>
        <w:rPr>
          <w:rFonts w:ascii="Times" w:hAnsi="Times" w:cs="Times"/>
          <w:sz w:val="24"/>
          <w:szCs w:val="24"/>
        </w:rPr>
        <w:t>tháng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gramStart"/>
      <w:r>
        <w:rPr>
          <w:rFonts w:ascii="Times" w:hAnsi="Times" w:cs="Times"/>
          <w:sz w:val="24"/>
          <w:szCs w:val="24"/>
        </w:rPr>
        <w:t xml:space="preserve">3  </w:t>
      </w: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proofErr w:type="gram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sau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r w:rsidR="004D03B8">
        <w:rPr>
          <w:rFonts w:ascii="Times" w:hAnsi="Times" w:cs="Times"/>
          <w:sz w:val="24"/>
          <w:szCs w:val="24"/>
        </w:rPr>
        <w:tab/>
      </w:r>
      <w:r w:rsidR="004D03B8">
        <w:rPr>
          <w:rFonts w:ascii="Times" w:hAnsi="Times" w:cs="Times"/>
          <w:sz w:val="24"/>
          <w:szCs w:val="24"/>
        </w:rPr>
        <w:tab/>
      </w:r>
      <w:r w:rsidR="004D03B8">
        <w:rPr>
          <w:rFonts w:ascii="Times" w:hAnsi="Times" w:cs="Times"/>
          <w:sz w:val="24"/>
          <w:szCs w:val="24"/>
        </w:rPr>
        <w:tab/>
      </w:r>
      <w:r w:rsidR="004D03B8">
        <w:rPr>
          <w:rFonts w:ascii="Times" w:hAnsi="Times" w:cs="Times"/>
          <w:sz w:val="24"/>
          <w:szCs w:val="24"/>
        </w:rPr>
        <w:tab/>
      </w:r>
      <w:r w:rsidR="004D03B8">
        <w:rPr>
          <w:rFonts w:ascii="Times" w:hAnsi="Times" w:cs="Times"/>
          <w:sz w:val="24"/>
          <w:szCs w:val="24"/>
        </w:rPr>
        <w:tab/>
      </w:r>
      <w:proofErr w:type="spellStart"/>
      <w:r w:rsidR="004D03B8">
        <w:rPr>
          <w:rFonts w:ascii="Times" w:hAnsi="Times" w:cs="Times"/>
          <w:sz w:val="24"/>
          <w:szCs w:val="24"/>
        </w:rPr>
        <w:t>Đơn</w:t>
      </w:r>
      <w:proofErr w:type="spellEnd"/>
      <w:r w:rsidR="004D03B8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4D03B8">
        <w:rPr>
          <w:rFonts w:ascii="Times" w:hAnsi="Times" w:cs="Times"/>
          <w:sz w:val="24"/>
          <w:szCs w:val="24"/>
        </w:rPr>
        <w:t>vị</w:t>
      </w:r>
      <w:proofErr w:type="spellEnd"/>
      <w:r w:rsidR="004D03B8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4D03B8">
        <w:rPr>
          <w:rFonts w:ascii="Times" w:hAnsi="Times" w:cs="Times"/>
          <w:sz w:val="24"/>
          <w:szCs w:val="24"/>
        </w:rPr>
        <w:t>nhận</w:t>
      </w:r>
      <w:proofErr w:type="spellEnd"/>
      <w:r w:rsidR="004D03B8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4D03B8">
        <w:rPr>
          <w:rFonts w:ascii="Times" w:hAnsi="Times" w:cs="Times"/>
          <w:sz w:val="24"/>
          <w:szCs w:val="24"/>
        </w:rPr>
        <w:t>báo</w:t>
      </w:r>
      <w:proofErr w:type="spellEnd"/>
      <w:r w:rsidR="004D03B8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4D03B8">
        <w:rPr>
          <w:rFonts w:ascii="Times" w:hAnsi="Times" w:cs="Times"/>
          <w:sz w:val="24"/>
          <w:szCs w:val="24"/>
        </w:rPr>
        <w:t>cáo</w:t>
      </w:r>
      <w:proofErr w:type="spellEnd"/>
      <w:r w:rsidR="004D03B8">
        <w:rPr>
          <w:rFonts w:ascii="Times" w:hAnsi="Times" w:cs="Times"/>
          <w:sz w:val="24"/>
          <w:szCs w:val="24"/>
        </w:rPr>
        <w:t xml:space="preserve">:  </w:t>
      </w:r>
    </w:p>
    <w:p w:rsidR="00A77B3E" w:rsidRDefault="00B86A79" w:rsidP="00464CCC">
      <w:pPr>
        <w:widowControl w:val="0"/>
        <w:spacing w:before="120" w:line="240" w:lineRule="auto"/>
        <w:rPr>
          <w:rFonts w:ascii="Times" w:hAnsi="Times" w:cs="Times"/>
          <w:b/>
          <w:bCs/>
          <w:sz w:val="28"/>
          <w:szCs w:val="28"/>
        </w:rPr>
      </w:pPr>
      <w:r>
        <w:rPr>
          <w:rFonts w:ascii="Times" w:hAnsi="Times" w:cs="Times"/>
          <w:b/>
          <w:bCs/>
          <w:sz w:val="28"/>
          <w:szCs w:val="28"/>
        </w:rPr>
        <w:t>TỔNG HỢP SỐ L</w:t>
      </w:r>
      <w:r w:rsidR="00464CCC">
        <w:rPr>
          <w:rFonts w:ascii="Times" w:hAnsi="Times" w:cs="Times"/>
          <w:b/>
          <w:bCs/>
          <w:sz w:val="28"/>
          <w:szCs w:val="28"/>
        </w:rPr>
        <w:t>Ư</w:t>
      </w:r>
      <w:r>
        <w:rPr>
          <w:rFonts w:ascii="Times" w:hAnsi="Times" w:cs="Times"/>
          <w:b/>
          <w:bCs/>
          <w:sz w:val="28"/>
          <w:szCs w:val="28"/>
        </w:rPr>
        <w:t>ỢNG VỊ TRÍ VIỆC LÀM CÁN BỘ</w:t>
      </w:r>
      <w:proofErr w:type="gramStart"/>
      <w:r>
        <w:rPr>
          <w:rFonts w:ascii="Times" w:hAnsi="Times" w:cs="Times"/>
          <w:b/>
          <w:bCs/>
          <w:sz w:val="28"/>
          <w:szCs w:val="28"/>
        </w:rPr>
        <w:t>,  CÔNG</w:t>
      </w:r>
      <w:proofErr w:type="gramEnd"/>
      <w:r>
        <w:rPr>
          <w:rFonts w:ascii="Times" w:hAnsi="Times" w:cs="Times"/>
          <w:b/>
          <w:bCs/>
          <w:sz w:val="28"/>
          <w:szCs w:val="28"/>
        </w:rPr>
        <w:t xml:space="preserve"> CHỨC CỦA ĐỊA PH</w:t>
      </w:r>
      <w:r w:rsidR="00464CCC">
        <w:rPr>
          <w:rFonts w:ascii="Times" w:hAnsi="Times" w:cs="Times"/>
          <w:b/>
          <w:bCs/>
          <w:sz w:val="28"/>
          <w:szCs w:val="28"/>
        </w:rPr>
        <w:t>Ư</w:t>
      </w:r>
      <w:r>
        <w:rPr>
          <w:rFonts w:ascii="Times" w:hAnsi="Times" w:cs="Times"/>
          <w:b/>
          <w:bCs/>
          <w:sz w:val="28"/>
          <w:szCs w:val="28"/>
        </w:rPr>
        <w:t xml:space="preserve">ƠNG </w:t>
      </w:r>
    </w:p>
    <w:p w:rsidR="00464CCC" w:rsidRDefault="00B86A79" w:rsidP="00464CCC">
      <w:pPr>
        <w:widowControl w:val="0"/>
        <w:spacing w:before="2" w:line="200" w:lineRule="auto"/>
        <w:jc w:val="center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(</w:t>
      </w:r>
      <w:proofErr w:type="spellStart"/>
      <w:r>
        <w:rPr>
          <w:rFonts w:ascii="Times" w:hAnsi="Times" w:cs="Times"/>
          <w:sz w:val="24"/>
          <w:szCs w:val="24"/>
        </w:rPr>
        <w:t>Tính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đến</w:t>
      </w:r>
      <w:proofErr w:type="spellEnd"/>
      <w:r>
        <w:rPr>
          <w:rFonts w:ascii="Times" w:hAnsi="Times" w:cs="Times"/>
          <w:sz w:val="24"/>
          <w:szCs w:val="24"/>
        </w:rPr>
        <w:t xml:space="preserve"> 31 </w:t>
      </w:r>
      <w:proofErr w:type="spellStart"/>
      <w:r>
        <w:rPr>
          <w:rFonts w:ascii="Times" w:hAnsi="Times" w:cs="Times"/>
          <w:sz w:val="24"/>
          <w:szCs w:val="24"/>
        </w:rPr>
        <w:t>tháng</w:t>
      </w:r>
      <w:proofErr w:type="spellEnd"/>
      <w:r>
        <w:rPr>
          <w:rFonts w:ascii="Times" w:hAnsi="Times" w:cs="Times"/>
          <w:sz w:val="24"/>
          <w:szCs w:val="24"/>
        </w:rPr>
        <w:t xml:space="preserve"> 12 </w:t>
      </w: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r>
        <w:rPr>
          <w:rFonts w:ascii="Times" w:hAnsi="Times" w:cs="Times"/>
          <w:sz w:val="24"/>
          <w:szCs w:val="24"/>
        </w:rPr>
        <w:t xml:space="preserve"> 20…..)</w:t>
      </w:r>
    </w:p>
    <w:p w:rsidR="00A77B3E" w:rsidRDefault="00B86A79" w:rsidP="00464CCC">
      <w:pPr>
        <w:widowControl w:val="0"/>
        <w:spacing w:before="2" w:line="200" w:lineRule="auto"/>
        <w:ind w:left="6480" w:firstLine="720"/>
        <w:jc w:val="center"/>
        <w:rPr>
          <w:rFonts w:ascii="Times" w:hAnsi="Times" w:cs="Times"/>
          <w:i/>
          <w:iCs/>
          <w:sz w:val="24"/>
          <w:szCs w:val="24"/>
        </w:rPr>
      </w:pPr>
      <w:proofErr w:type="spellStart"/>
      <w:r>
        <w:rPr>
          <w:rFonts w:ascii="Times" w:hAnsi="Times" w:cs="Times"/>
          <w:i/>
          <w:iCs/>
          <w:sz w:val="24"/>
          <w:szCs w:val="24"/>
        </w:rPr>
        <w:t>Đơn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vị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tính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: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Số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vị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trí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việc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làm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</w:p>
    <w:tbl>
      <w:tblPr>
        <w:tblW w:w="4502" w:type="pct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0" w:type="dxa"/>
        </w:tblCellMar>
        <w:tblLook w:val="04A0" w:firstRow="1" w:lastRow="0" w:firstColumn="1" w:lastColumn="0" w:noHBand="0" w:noVBand="1"/>
      </w:tblPr>
      <w:tblGrid>
        <w:gridCol w:w="534"/>
        <w:gridCol w:w="3240"/>
        <w:gridCol w:w="1013"/>
        <w:gridCol w:w="1276"/>
        <w:gridCol w:w="1419"/>
        <w:gridCol w:w="1701"/>
        <w:gridCol w:w="1355"/>
      </w:tblGrid>
      <w:tr w:rsidR="00CA76D4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76D4" w:rsidRDefault="00CA76D4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TT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76D4" w:rsidRDefault="00CA76D4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Loại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hình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67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76D4" w:rsidRDefault="00CA76D4" w:rsidP="00CA76D4">
            <w:pPr>
              <w:widowControl w:val="0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lượng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</w:p>
        </w:tc>
      </w:tr>
      <w:tr w:rsidR="00CA76D4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76D4" w:rsidRDefault="00CA76D4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76D4" w:rsidRDefault="00CA76D4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76D4" w:rsidRDefault="00CA76D4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5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76D4" w:rsidRDefault="00CA76D4" w:rsidP="00CA76D4">
            <w:pPr>
              <w:widowControl w:val="0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Chia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ra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:</w:t>
            </w:r>
          </w:p>
        </w:tc>
      </w:tr>
      <w:tr w:rsidR="00A77B3E" w:rsidTr="00CA76D4">
        <w:trPr>
          <w:trHeight w:val="111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lãnh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đạo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quản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  <w:p w:rsidR="00A77B3E" w:rsidRDefault="00B86A79">
            <w:pPr>
              <w:widowControl w:val="0"/>
              <w:spacing w:line="230" w:lineRule="auto"/>
              <w:ind w:left="217" w:right="149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nghiệp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vụ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ngành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77B3E" w:rsidRDefault="00B86A79">
            <w:pPr>
              <w:widowControl w:val="0"/>
              <w:spacing w:line="230" w:lineRule="auto"/>
              <w:ind w:left="217" w:right="150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nghiệp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vụ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môn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dùng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nếu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)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30" w:lineRule="auto"/>
              <w:ind w:left="165" w:right="132" w:firstLine="34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hỗ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trợ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phục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vụ</w:t>
            </w:r>
            <w:proofErr w:type="spellEnd"/>
          </w:p>
        </w:tc>
      </w:tr>
      <w:tr w:rsidR="00A77B3E" w:rsidTr="00CA76D4">
        <w:trPr>
          <w:trHeight w:val="32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 xml:space="preserve">A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 xml:space="preserve">B 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 xml:space="preserve">1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 xml:space="preserve">2 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 xml:space="preserve">3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 xml:space="preserve">4 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5</w:t>
            </w:r>
          </w:p>
        </w:tc>
      </w:tr>
      <w:tr w:rsidR="00A77B3E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19"/>
              <w:rPr>
                <w:rFonts w:ascii="Times" w:hAnsi="Times" w:cs="Times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(I+II)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A77B3E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I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22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CẤP TỈNH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A77B3E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15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LÃNH ĐẠO TỈNH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A77B3E" w:rsidRPr="004D03B8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1.1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DF16B6" w:rsidRDefault="00B86A79">
            <w:pPr>
              <w:widowControl w:val="0"/>
              <w:spacing w:line="240" w:lineRule="auto"/>
              <w:ind w:left="120"/>
              <w:rPr>
                <w:rFonts w:ascii="Times" w:hAnsi="Times" w:cs="Times"/>
                <w:b/>
                <w:bCs/>
                <w:sz w:val="24"/>
                <w:szCs w:val="24"/>
                <w:lang w:val="fr-FR"/>
              </w:rPr>
            </w:pPr>
            <w:r w:rsidRPr="00DF16B6">
              <w:rPr>
                <w:rFonts w:ascii="Times" w:hAnsi="Times" w:cs="Times"/>
                <w:b/>
                <w:bCs/>
                <w:sz w:val="24"/>
                <w:szCs w:val="24"/>
                <w:lang w:val="fr-FR"/>
              </w:rPr>
              <w:t>CÁC CƠ QUAN CHUYÊN MÔN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DF16B6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DF16B6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DF16B6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DF16B6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DF16B6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  <w:lang w:val="fr-FR"/>
              </w:rPr>
            </w:pPr>
          </w:p>
        </w:tc>
      </w:tr>
      <w:tr w:rsidR="00A77B3E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a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26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Sở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A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b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26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Sở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B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CA76D4">
        <w:trPr>
          <w:trHeight w:val="284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…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3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…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CA76D4">
        <w:trPr>
          <w:trHeight w:val="28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…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3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…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CA76D4">
        <w:trPr>
          <w:trHeight w:val="283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…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13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Văn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phòng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...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…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18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Thanh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tỉnh</w:t>
            </w:r>
            <w:proofErr w:type="spellEnd"/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CA76D4">
        <w:trPr>
          <w:trHeight w:val="557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1.2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30" w:lineRule="auto"/>
              <w:ind w:left="114" w:right="49" w:firstLine="6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CÁC TỔ CHỨC KHÁC CÓ SỬ  DỤNG BIÊN CHẾ CÔNG CHỨC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A77B3E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a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13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Văn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phòng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...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…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3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…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…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14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Ban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Quản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lý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...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…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3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…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II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22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CẤP HUYỆN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A77B3E" w:rsidTr="00CA76D4">
        <w:trPr>
          <w:trHeight w:val="28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14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Huyện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A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CA76D4">
        <w:trPr>
          <w:trHeight w:val="28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B86A79">
            <w:pPr>
              <w:widowControl w:val="0"/>
              <w:spacing w:line="240" w:lineRule="auto"/>
              <w:ind w:left="115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Huyện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B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</w:tbl>
    <w:p w:rsidR="00A77B3E" w:rsidRDefault="00A77B3E">
      <w:pPr>
        <w:widowControl w:val="0"/>
      </w:pPr>
    </w:p>
    <w:p w:rsidR="00A77B3E" w:rsidRDefault="00A77B3E">
      <w:pPr>
        <w:widowControl w:val="0"/>
      </w:pPr>
    </w:p>
    <w:sectPr w:rsidR="00A77B3E" w:rsidSect="00CA76D4">
      <w:pgSz w:w="11900" w:h="16840"/>
      <w:pgMar w:top="398" w:right="120" w:bottom="709" w:left="276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25F3"/>
    <w:rsid w:val="0017509E"/>
    <w:rsid w:val="001B7F2A"/>
    <w:rsid w:val="002101CE"/>
    <w:rsid w:val="00241EEA"/>
    <w:rsid w:val="0025711E"/>
    <w:rsid w:val="003A0F5A"/>
    <w:rsid w:val="00464CCC"/>
    <w:rsid w:val="004D03B8"/>
    <w:rsid w:val="007277A7"/>
    <w:rsid w:val="0093752F"/>
    <w:rsid w:val="00A77B3E"/>
    <w:rsid w:val="00B86A79"/>
    <w:rsid w:val="00CA2A55"/>
    <w:rsid w:val="00CA76D4"/>
    <w:rsid w:val="00CB3A06"/>
    <w:rsid w:val="00D75655"/>
    <w:rsid w:val="00DF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2023-11-18T10:11:00Z</dcterms:created>
  <dcterms:modified xsi:type="dcterms:W3CDTF">2023-11-19T10:28:00Z</dcterms:modified>
</cp:coreProperties>
</file>