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DAE" w:rsidRDefault="00D75655" w:rsidP="002A5DAE">
      <w:pPr>
        <w:widowControl w:val="0"/>
        <w:spacing w:line="240" w:lineRule="auto"/>
        <w:rPr>
          <w:rFonts w:ascii="Times" w:hAnsi="Times" w:cs="Times"/>
          <w:b/>
          <w:bCs/>
          <w:sz w:val="24"/>
          <w:szCs w:val="24"/>
        </w:rPr>
      </w:pPr>
      <w:proofErr w:type="spellStart"/>
      <w:r>
        <w:rPr>
          <w:rFonts w:ascii="Times" w:hAnsi="Times" w:cs="Times"/>
          <w:b/>
          <w:bCs/>
          <w:sz w:val="24"/>
          <w:szCs w:val="24"/>
        </w:rPr>
        <w:t>Biểu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số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06TH.N/BNV-CBCCVC </w:t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r w:rsidR="002A5DAE">
        <w:rPr>
          <w:rFonts w:ascii="Times" w:hAnsi="Times" w:cs="Times"/>
          <w:b/>
          <w:bCs/>
          <w:sz w:val="24"/>
          <w:szCs w:val="24"/>
        </w:rPr>
        <w:tab/>
      </w:r>
      <w:proofErr w:type="spellStart"/>
      <w:proofErr w:type="gramStart"/>
      <w:r w:rsidR="002A5DAE">
        <w:rPr>
          <w:rFonts w:ascii="Times" w:hAnsi="Times" w:cs="Times"/>
          <w:sz w:val="24"/>
          <w:szCs w:val="24"/>
        </w:rPr>
        <w:t>Đơn</w:t>
      </w:r>
      <w:proofErr w:type="spellEnd"/>
      <w:proofErr w:type="gram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vị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báo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cáo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:  </w:t>
      </w:r>
    </w:p>
    <w:p w:rsidR="002A5DAE" w:rsidRDefault="00D75655" w:rsidP="002A5DAE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r>
        <w:rPr>
          <w:rFonts w:ascii="Times" w:hAnsi="Times" w:cs="Times"/>
          <w:sz w:val="24"/>
          <w:szCs w:val="24"/>
        </w:rPr>
        <w:t xml:space="preserve">Ban </w:t>
      </w:r>
      <w:proofErr w:type="spellStart"/>
      <w:r>
        <w:rPr>
          <w:rFonts w:ascii="Times" w:hAnsi="Times" w:cs="Times"/>
          <w:sz w:val="24"/>
          <w:szCs w:val="24"/>
        </w:rPr>
        <w:t>hành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theo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Thông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tư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proofErr w:type="gramStart"/>
      <w:r>
        <w:rPr>
          <w:rFonts w:ascii="Times" w:hAnsi="Times" w:cs="Times"/>
          <w:sz w:val="24"/>
          <w:szCs w:val="24"/>
        </w:rPr>
        <w:t>số</w:t>
      </w:r>
      <w:proofErr w:type="spellEnd"/>
      <w:r>
        <w:rPr>
          <w:rFonts w:ascii="Times" w:hAnsi="Times" w:cs="Times"/>
          <w:sz w:val="24"/>
          <w:szCs w:val="24"/>
        </w:rPr>
        <w:t xml:space="preserve">  2</w:t>
      </w:r>
      <w:proofErr w:type="gramEnd"/>
      <w:r>
        <w:rPr>
          <w:rFonts w:ascii="Times" w:hAnsi="Times" w:cs="Times"/>
          <w:sz w:val="24"/>
          <w:szCs w:val="24"/>
        </w:rPr>
        <w:t xml:space="preserve">/2023/TT-BNV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23/3/2023</w:t>
      </w:r>
      <w:r w:rsidR="002A5DAE">
        <w:rPr>
          <w:rFonts w:ascii="Times" w:hAnsi="Times" w:cs="Times"/>
          <w:sz w:val="24"/>
          <w:szCs w:val="24"/>
        </w:rPr>
        <w:tab/>
      </w:r>
      <w:r w:rsidR="002A5DAE">
        <w:rPr>
          <w:rFonts w:ascii="Times" w:hAnsi="Times" w:cs="Times"/>
          <w:sz w:val="24"/>
          <w:szCs w:val="24"/>
        </w:rPr>
        <w:tab/>
      </w:r>
      <w:r w:rsidR="002A5DAE">
        <w:rPr>
          <w:rFonts w:ascii="Times" w:hAnsi="Times" w:cs="Times"/>
          <w:sz w:val="24"/>
          <w:szCs w:val="24"/>
        </w:rPr>
        <w:tab/>
      </w:r>
      <w:proofErr w:type="spellStart"/>
      <w:r w:rsidR="002A5DAE">
        <w:rPr>
          <w:rFonts w:ascii="Times" w:hAnsi="Times" w:cs="Times"/>
          <w:sz w:val="24"/>
          <w:szCs w:val="24"/>
        </w:rPr>
        <w:t>Đơn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vị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nhận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báo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 </w:t>
      </w:r>
      <w:proofErr w:type="spellStart"/>
      <w:r w:rsidR="002A5DAE">
        <w:rPr>
          <w:rFonts w:ascii="Times" w:hAnsi="Times" w:cs="Times"/>
          <w:sz w:val="24"/>
          <w:szCs w:val="24"/>
        </w:rPr>
        <w:t>cáo</w:t>
      </w:r>
      <w:proofErr w:type="spellEnd"/>
      <w:r w:rsidR="002A5DAE">
        <w:rPr>
          <w:rFonts w:ascii="Times" w:hAnsi="Times" w:cs="Times"/>
          <w:sz w:val="24"/>
          <w:szCs w:val="24"/>
        </w:rPr>
        <w:t xml:space="preserve">:  </w:t>
      </w:r>
    </w:p>
    <w:p w:rsidR="00A77B3E" w:rsidRDefault="00D75655" w:rsidP="002A5DAE">
      <w:pPr>
        <w:widowControl w:val="0"/>
        <w:spacing w:line="240" w:lineRule="auto"/>
        <w:rPr>
          <w:rFonts w:ascii="Times" w:hAnsi="Times" w:cs="Times"/>
          <w:sz w:val="24"/>
          <w:szCs w:val="24"/>
        </w:rPr>
      </w:pPr>
      <w:proofErr w:type="spellStart"/>
      <w:r>
        <w:rPr>
          <w:rFonts w:ascii="Times" w:hAnsi="Times" w:cs="Times"/>
          <w:sz w:val="24"/>
          <w:szCs w:val="24"/>
        </w:rPr>
        <w:t>Thời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hạn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nhận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báo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cáo</w:t>
      </w:r>
      <w:proofErr w:type="spellEnd"/>
      <w:r>
        <w:rPr>
          <w:rFonts w:ascii="Times" w:hAnsi="Times" w:cs="Times"/>
          <w:sz w:val="24"/>
          <w:szCs w:val="24"/>
        </w:rPr>
        <w:t xml:space="preserve">: </w:t>
      </w:r>
      <w:proofErr w:type="spellStart"/>
      <w:r>
        <w:rPr>
          <w:rFonts w:ascii="Times" w:hAnsi="Times" w:cs="Times"/>
          <w:sz w:val="24"/>
          <w:szCs w:val="24"/>
        </w:rPr>
        <w:t>ngày</w:t>
      </w:r>
      <w:proofErr w:type="spellEnd"/>
      <w:r>
        <w:rPr>
          <w:rFonts w:ascii="Times" w:hAnsi="Times" w:cs="Times"/>
          <w:sz w:val="24"/>
          <w:szCs w:val="24"/>
        </w:rPr>
        <w:t xml:space="preserve"> 15 </w:t>
      </w:r>
      <w:proofErr w:type="spellStart"/>
      <w:r>
        <w:rPr>
          <w:rFonts w:ascii="Times" w:hAnsi="Times" w:cs="Times"/>
          <w:sz w:val="24"/>
          <w:szCs w:val="24"/>
        </w:rPr>
        <w:t>tháng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  <w:proofErr w:type="gramStart"/>
      <w:r>
        <w:rPr>
          <w:rFonts w:ascii="Times" w:hAnsi="Times" w:cs="Times"/>
          <w:sz w:val="24"/>
          <w:szCs w:val="24"/>
        </w:rPr>
        <w:t xml:space="preserve">3  </w:t>
      </w:r>
      <w:proofErr w:type="spellStart"/>
      <w:r>
        <w:rPr>
          <w:rFonts w:ascii="Times" w:hAnsi="Times" w:cs="Times"/>
          <w:sz w:val="24"/>
          <w:szCs w:val="24"/>
        </w:rPr>
        <w:t>năm</w:t>
      </w:r>
      <w:proofErr w:type="spellEnd"/>
      <w:proofErr w:type="gramEnd"/>
      <w:r>
        <w:rPr>
          <w:rFonts w:ascii="Times" w:hAnsi="Times" w:cs="Times"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sz w:val="24"/>
          <w:szCs w:val="24"/>
        </w:rPr>
        <w:t>sau</w:t>
      </w:r>
      <w:proofErr w:type="spellEnd"/>
      <w:r>
        <w:rPr>
          <w:rFonts w:ascii="Times" w:hAnsi="Times" w:cs="Times"/>
          <w:sz w:val="24"/>
          <w:szCs w:val="24"/>
        </w:rPr>
        <w:t xml:space="preserve"> </w:t>
      </w:r>
    </w:p>
    <w:p w:rsidR="00A77B3E" w:rsidRDefault="00A77B3E" w:rsidP="002A5DAE">
      <w:pPr>
        <w:widowControl w:val="0"/>
        <w:spacing w:line="240" w:lineRule="auto"/>
        <w:rPr>
          <w:rFonts w:ascii="Times" w:hAnsi="Times" w:cs="Times"/>
          <w:sz w:val="28"/>
          <w:szCs w:val="28"/>
        </w:rPr>
      </w:pPr>
    </w:p>
    <w:p w:rsidR="002A5DAE" w:rsidRDefault="00D75655" w:rsidP="002A5DAE">
      <w:pPr>
        <w:widowControl w:val="0"/>
        <w:spacing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BÁO CÁO DANH SÁCH VÀ TIỀN L</w:t>
      </w:r>
      <w:r w:rsidR="00464603">
        <w:rPr>
          <w:rFonts w:ascii="Times" w:hAnsi="Times" w:cs="Times"/>
          <w:b/>
          <w:bCs/>
          <w:sz w:val="24"/>
          <w:szCs w:val="24"/>
        </w:rPr>
        <w:t>Ư</w:t>
      </w:r>
      <w:bookmarkStart w:id="0" w:name="_GoBack"/>
      <w:bookmarkEnd w:id="0"/>
      <w:r>
        <w:rPr>
          <w:rFonts w:ascii="Times" w:hAnsi="Times" w:cs="Times"/>
          <w:b/>
          <w:bCs/>
          <w:sz w:val="24"/>
          <w:szCs w:val="24"/>
        </w:rPr>
        <w:t>ƠNG VIÊN CHỨC</w:t>
      </w:r>
    </w:p>
    <w:p w:rsidR="00A77B3E" w:rsidRDefault="00D75655" w:rsidP="002A5DAE">
      <w:pPr>
        <w:widowControl w:val="0"/>
        <w:spacing w:line="240" w:lineRule="auto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ascii="Times" w:hAnsi="Times" w:cs="Times"/>
          <w:b/>
          <w:bCs/>
          <w:sz w:val="24"/>
          <w:szCs w:val="24"/>
        </w:rPr>
        <w:t>(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Tính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đến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31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tháng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12 </w:t>
      </w:r>
      <w:proofErr w:type="spellStart"/>
      <w:r>
        <w:rPr>
          <w:rFonts w:ascii="Times" w:hAnsi="Times" w:cs="Times"/>
          <w:b/>
          <w:bCs/>
          <w:sz w:val="24"/>
          <w:szCs w:val="24"/>
        </w:rPr>
        <w:t>năm</w:t>
      </w:r>
      <w:proofErr w:type="spellEnd"/>
      <w:r>
        <w:rPr>
          <w:rFonts w:ascii="Times" w:hAnsi="Times" w:cs="Times"/>
          <w:b/>
          <w:bCs/>
          <w:sz w:val="24"/>
          <w:szCs w:val="24"/>
        </w:rPr>
        <w:t xml:space="preserve"> 20…..)</w:t>
      </w:r>
    </w:p>
    <w:p w:rsidR="00A77B3E" w:rsidRDefault="00A77B3E">
      <w:pPr>
        <w:widowControl w:val="0"/>
        <w:spacing w:line="230" w:lineRule="auto"/>
        <w:rPr>
          <w:rFonts w:ascii="Times" w:hAnsi="Times" w:cs="Times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0" w:type="dxa"/>
        </w:tblCellMar>
        <w:tblLook w:val="04A0" w:firstRow="1" w:lastRow="0" w:firstColumn="1" w:lastColumn="0" w:noHBand="0" w:noVBand="1"/>
      </w:tblPr>
      <w:tblGrid>
        <w:gridCol w:w="497"/>
        <w:gridCol w:w="1048"/>
        <w:gridCol w:w="957"/>
        <w:gridCol w:w="507"/>
        <w:gridCol w:w="806"/>
        <w:gridCol w:w="1042"/>
        <w:gridCol w:w="725"/>
        <w:gridCol w:w="725"/>
        <w:gridCol w:w="521"/>
        <w:gridCol w:w="862"/>
        <w:gridCol w:w="860"/>
        <w:gridCol w:w="857"/>
        <w:gridCol w:w="599"/>
        <w:gridCol w:w="576"/>
        <w:gridCol w:w="792"/>
        <w:gridCol w:w="654"/>
        <w:gridCol w:w="853"/>
        <w:gridCol w:w="848"/>
        <w:gridCol w:w="677"/>
        <w:gridCol w:w="782"/>
        <w:gridCol w:w="553"/>
      </w:tblGrid>
      <w:tr w:rsidR="00AF060B" w:rsidRPr="002A5DAE" w:rsidTr="00AF060B">
        <w:trPr>
          <w:trHeight w:val="423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TT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Họ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và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tên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29" w:lineRule="auto"/>
              <w:ind w:left="132" w:right="7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Ngày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tháng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năm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sinh</w:t>
            </w:r>
            <w:proofErr w:type="spellEnd"/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29" w:lineRule="auto"/>
              <w:ind w:left="78" w:right="1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Chức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vụ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hoặc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chức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danh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F060B" w:rsidRPr="002A5DAE" w:rsidRDefault="00AF060B">
            <w:pPr>
              <w:widowControl w:val="0"/>
              <w:spacing w:before="4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hiện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đang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công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tác</w:t>
            </w:r>
            <w:proofErr w:type="spellEnd"/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29" w:lineRule="auto"/>
              <w:ind w:left="167" w:right="1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Cơ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quan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đơn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vị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đang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làm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việc</w:t>
            </w:r>
            <w:proofErr w:type="spellEnd"/>
          </w:p>
        </w:tc>
        <w:tc>
          <w:tcPr>
            <w:tcW w:w="14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Mức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lương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hiện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hưởng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63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Phụ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cấp</w:t>
            </w:r>
            <w:proofErr w:type="spellEnd"/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Tiền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lương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F060B" w:rsidRPr="002A5DAE" w:rsidRDefault="00AF060B">
            <w:pPr>
              <w:widowControl w:val="0"/>
              <w:spacing w:line="231" w:lineRule="auto"/>
              <w:ind w:left="78" w:right="2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tăng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thêm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so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với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chế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độ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nhà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nước</w:t>
            </w:r>
            <w:proofErr w:type="spellEnd"/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Ghi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F060B" w:rsidRPr="002A5DAE" w:rsidRDefault="00AF060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chú</w:t>
            </w:r>
            <w:proofErr w:type="spellEnd"/>
          </w:p>
        </w:tc>
      </w:tr>
      <w:tr w:rsidR="00AF060B" w:rsidRPr="002A5DAE" w:rsidTr="00AF060B">
        <w:trPr>
          <w:trHeight w:val="1460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Nam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Nữ</w:t>
            </w:r>
            <w:proofErr w:type="spellEnd"/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Hệ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số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lương</w:t>
            </w:r>
            <w:proofErr w:type="spellEnd"/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Bậc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lương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Mã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số</w:t>
            </w:r>
            <w:proofErr w:type="spellEnd"/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29" w:lineRule="auto"/>
              <w:ind w:left="100" w:right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Chức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vụ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before="4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lãnh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đạo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29" w:lineRule="auto"/>
              <w:ind w:left="100" w:right="3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Chức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vụ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before="4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kiêm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nhiệm</w:t>
            </w:r>
            <w:proofErr w:type="spellEnd"/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29" w:lineRule="auto"/>
              <w:ind w:left="82" w:right="2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Thâm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niên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before="4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vượt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khung</w:t>
            </w:r>
            <w:proofErr w:type="spellEnd"/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Khu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vực</w:t>
            </w:r>
            <w:proofErr w:type="spellEnd"/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Thu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hút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Lương</w:t>
            </w:r>
            <w:proofErr w:type="spellEnd"/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Độc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hại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,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nguy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hiểm</w:t>
            </w:r>
            <w:proofErr w:type="spellEnd"/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29" w:lineRule="auto"/>
              <w:ind w:left="70" w:right="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Trách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nhiệm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công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before="7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việc</w:t>
            </w:r>
            <w:proofErr w:type="spellEnd"/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29" w:lineRule="auto"/>
              <w:ind w:left="66" w:right="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Trách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nhiệm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theo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before="7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nghề</w:t>
            </w:r>
            <w:proofErr w:type="spellEnd"/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Tổng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các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loại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phụ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cấp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còn</w:t>
            </w:r>
            <w:proofErr w:type="spellEnd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A77B3E" w:rsidRPr="002A5DAE" w:rsidRDefault="00D7565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A5DAE">
              <w:rPr>
                <w:rFonts w:ascii="Times New Roman" w:hAnsi="Times New Roman" w:cs="Times New Roman"/>
                <w:sz w:val="16"/>
                <w:szCs w:val="16"/>
              </w:rPr>
              <w:t>lại</w:t>
            </w:r>
            <w:proofErr w:type="spellEnd"/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Pr="002A5DAE" w:rsidRDefault="00A77B3E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060B" w:rsidTr="00AF060B">
        <w:trPr>
          <w:trHeight w:val="218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A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B 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 </w:t>
            </w: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2 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3 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4 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5 </w:t>
            </w: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6 </w:t>
            </w: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7 </w:t>
            </w: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8 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9 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10 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11 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12 </w:t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13 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14 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15 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16 </w:t>
            </w: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17 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18 </w:t>
            </w: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jc w:val="center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19</w:t>
            </w: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82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1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63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Nguyễn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Văn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A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68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2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70"/>
              <w:rPr>
                <w:rFonts w:ascii="Times" w:hAnsi="Times" w:cs="Times"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sz w:val="18"/>
                <w:szCs w:val="18"/>
              </w:rPr>
              <w:t>Trần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sz w:val="18"/>
                <w:szCs w:val="18"/>
              </w:rPr>
              <w:t>Thị</w:t>
            </w:r>
            <w:proofErr w:type="spellEnd"/>
            <w:r>
              <w:rPr>
                <w:rFonts w:ascii="Times" w:hAnsi="Times" w:cs="Times"/>
                <w:sz w:val="18"/>
                <w:szCs w:val="18"/>
              </w:rPr>
              <w:t xml:space="preserve"> B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8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70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 xml:space="preserve">3 </w:t>
            </w: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85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….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85"/>
              <w:rPr>
                <w:rFonts w:ascii="Times" w:hAnsi="Times" w:cs="Times"/>
                <w:sz w:val="18"/>
                <w:szCs w:val="18"/>
              </w:rPr>
            </w:pPr>
            <w:r>
              <w:rPr>
                <w:rFonts w:ascii="Times" w:hAnsi="Times" w:cs="Times"/>
                <w:sz w:val="18"/>
                <w:szCs w:val="18"/>
              </w:rPr>
              <w:t>….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8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8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216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</w:tr>
      <w:tr w:rsidR="00AF060B" w:rsidTr="00AF060B">
        <w:trPr>
          <w:trHeight w:val="372"/>
        </w:trPr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D75655">
            <w:pPr>
              <w:widowControl w:val="0"/>
              <w:spacing w:line="240" w:lineRule="auto"/>
              <w:ind w:left="71"/>
              <w:rPr>
                <w:rFonts w:ascii="Times" w:hAnsi="Times" w:cs="Times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" w:hAnsi="Times" w:cs="Times"/>
                <w:b/>
                <w:bCs/>
                <w:sz w:val="18"/>
                <w:szCs w:val="18"/>
              </w:rPr>
              <w:t>Tổng</w:t>
            </w:r>
            <w:proofErr w:type="spellEnd"/>
            <w:r>
              <w:rPr>
                <w:rFonts w:ascii="Times" w:hAnsi="Times" w:cs="Time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" w:hAnsi="Times" w:cs="Times"/>
                <w:b/>
                <w:bCs/>
                <w:sz w:val="18"/>
                <w:szCs w:val="18"/>
              </w:rPr>
              <w:t>cộng</w:t>
            </w:r>
            <w:proofErr w:type="spellEnd"/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B3E" w:rsidRDefault="00A77B3E">
            <w:pPr>
              <w:widowControl w:val="0"/>
              <w:rPr>
                <w:rFonts w:ascii="Times" w:hAnsi="Times" w:cs="Times"/>
                <w:b/>
                <w:bCs/>
                <w:sz w:val="18"/>
                <w:szCs w:val="18"/>
              </w:rPr>
            </w:pPr>
          </w:p>
        </w:tc>
      </w:tr>
    </w:tbl>
    <w:p w:rsidR="00A77B3E" w:rsidRDefault="00A77B3E">
      <w:pPr>
        <w:widowControl w:val="0"/>
      </w:pPr>
    </w:p>
    <w:sectPr w:rsidR="00A77B3E" w:rsidSect="00464603">
      <w:pgSz w:w="16840" w:h="11900" w:orient="landscape" w:code="9"/>
      <w:pgMar w:top="278" w:right="397" w:bottom="119" w:left="902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25F3"/>
    <w:rsid w:val="0017509E"/>
    <w:rsid w:val="001B7F2A"/>
    <w:rsid w:val="002101CE"/>
    <w:rsid w:val="002A5DAE"/>
    <w:rsid w:val="003A0F5A"/>
    <w:rsid w:val="00464603"/>
    <w:rsid w:val="007277A7"/>
    <w:rsid w:val="0093752F"/>
    <w:rsid w:val="00A77B3E"/>
    <w:rsid w:val="00AF060B"/>
    <w:rsid w:val="00CA2A55"/>
    <w:rsid w:val="00CB3A06"/>
    <w:rsid w:val="00D75655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2023-11-18T10:10:00Z</dcterms:created>
  <dcterms:modified xsi:type="dcterms:W3CDTF">2023-11-19T08:53:00Z</dcterms:modified>
</cp:coreProperties>
</file>