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670" w:rsidRDefault="000025F3" w:rsidP="00F02670">
      <w:pPr>
        <w:widowControl w:val="0"/>
        <w:spacing w:line="240" w:lineRule="auto"/>
        <w:rPr>
          <w:rFonts w:ascii="Times" w:hAnsi="Times" w:cs="Times"/>
          <w:b/>
          <w:bCs/>
          <w:sz w:val="24"/>
          <w:szCs w:val="24"/>
        </w:rPr>
      </w:pPr>
      <w:proofErr w:type="spellStart"/>
      <w:r>
        <w:rPr>
          <w:rFonts w:ascii="Times" w:hAnsi="Times" w:cs="Times"/>
          <w:b/>
          <w:bCs/>
          <w:sz w:val="24"/>
          <w:szCs w:val="24"/>
        </w:rPr>
        <w:t>Biểu</w:t>
      </w:r>
      <w:proofErr w:type="spellEnd"/>
      <w:r>
        <w:rPr>
          <w:rFonts w:ascii="Times" w:hAnsi="Times" w:cs="Times"/>
          <w:b/>
          <w:bCs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b/>
          <w:bCs/>
          <w:sz w:val="24"/>
          <w:szCs w:val="24"/>
        </w:rPr>
        <w:t>số</w:t>
      </w:r>
      <w:proofErr w:type="spellEnd"/>
      <w:r>
        <w:rPr>
          <w:rFonts w:ascii="Times" w:hAnsi="Times" w:cs="Times"/>
          <w:b/>
          <w:bCs/>
          <w:sz w:val="24"/>
          <w:szCs w:val="24"/>
        </w:rPr>
        <w:t xml:space="preserve"> 04TH.N/BNV-CBCCVC </w:t>
      </w:r>
      <w:r w:rsidR="00F02670">
        <w:rPr>
          <w:rFonts w:ascii="Times" w:hAnsi="Times" w:cs="Times"/>
          <w:b/>
          <w:bCs/>
          <w:sz w:val="24"/>
          <w:szCs w:val="24"/>
        </w:rPr>
        <w:tab/>
      </w:r>
      <w:r w:rsidR="00F02670">
        <w:rPr>
          <w:rFonts w:ascii="Times" w:hAnsi="Times" w:cs="Times"/>
          <w:b/>
          <w:bCs/>
          <w:sz w:val="24"/>
          <w:szCs w:val="24"/>
        </w:rPr>
        <w:tab/>
      </w:r>
      <w:r w:rsidR="00F02670">
        <w:rPr>
          <w:rFonts w:ascii="Times" w:hAnsi="Times" w:cs="Times"/>
          <w:b/>
          <w:bCs/>
          <w:sz w:val="24"/>
          <w:szCs w:val="24"/>
        </w:rPr>
        <w:tab/>
      </w:r>
      <w:r w:rsidR="00F02670">
        <w:rPr>
          <w:rFonts w:ascii="Times" w:hAnsi="Times" w:cs="Times"/>
          <w:b/>
          <w:bCs/>
          <w:sz w:val="24"/>
          <w:szCs w:val="24"/>
        </w:rPr>
        <w:tab/>
      </w:r>
      <w:r w:rsidR="00F02670">
        <w:rPr>
          <w:rFonts w:ascii="Times" w:hAnsi="Times" w:cs="Times"/>
          <w:b/>
          <w:bCs/>
          <w:sz w:val="24"/>
          <w:szCs w:val="24"/>
        </w:rPr>
        <w:tab/>
      </w:r>
      <w:r w:rsidR="00F02670">
        <w:rPr>
          <w:rFonts w:ascii="Times" w:hAnsi="Times" w:cs="Times"/>
          <w:b/>
          <w:bCs/>
          <w:sz w:val="24"/>
          <w:szCs w:val="24"/>
        </w:rPr>
        <w:tab/>
      </w:r>
      <w:proofErr w:type="spellStart"/>
      <w:proofErr w:type="gramStart"/>
      <w:r w:rsidR="00F02670">
        <w:rPr>
          <w:rFonts w:ascii="Times" w:hAnsi="Times" w:cs="Times"/>
          <w:sz w:val="24"/>
          <w:szCs w:val="24"/>
        </w:rPr>
        <w:t>Đơn</w:t>
      </w:r>
      <w:proofErr w:type="spellEnd"/>
      <w:proofErr w:type="gramEnd"/>
      <w:r w:rsidR="00F02670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F02670">
        <w:rPr>
          <w:rFonts w:ascii="Times" w:hAnsi="Times" w:cs="Times"/>
          <w:sz w:val="24"/>
          <w:szCs w:val="24"/>
        </w:rPr>
        <w:t>vị</w:t>
      </w:r>
      <w:proofErr w:type="spellEnd"/>
      <w:r w:rsidR="00F02670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F02670">
        <w:rPr>
          <w:rFonts w:ascii="Times" w:hAnsi="Times" w:cs="Times"/>
          <w:sz w:val="24"/>
          <w:szCs w:val="24"/>
        </w:rPr>
        <w:t>báo</w:t>
      </w:r>
      <w:proofErr w:type="spellEnd"/>
      <w:r w:rsidR="00F02670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F02670">
        <w:rPr>
          <w:rFonts w:ascii="Times" w:hAnsi="Times" w:cs="Times"/>
          <w:sz w:val="24"/>
          <w:szCs w:val="24"/>
        </w:rPr>
        <w:t>cáo</w:t>
      </w:r>
      <w:proofErr w:type="spellEnd"/>
      <w:r w:rsidR="00F02670">
        <w:rPr>
          <w:rFonts w:ascii="Times" w:hAnsi="Times" w:cs="Times"/>
          <w:sz w:val="24"/>
          <w:szCs w:val="24"/>
        </w:rPr>
        <w:t>:</w:t>
      </w:r>
    </w:p>
    <w:p w:rsidR="00A77B3E" w:rsidRDefault="000025F3" w:rsidP="00F02670">
      <w:pPr>
        <w:widowControl w:val="0"/>
        <w:spacing w:line="240" w:lineRule="auto"/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 xml:space="preserve">Ban </w:t>
      </w:r>
      <w:proofErr w:type="spellStart"/>
      <w:r>
        <w:rPr>
          <w:rFonts w:ascii="Times" w:hAnsi="Times" w:cs="Times"/>
          <w:sz w:val="24"/>
          <w:szCs w:val="24"/>
        </w:rPr>
        <w:t>hành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theo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Thông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tư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proofErr w:type="gramStart"/>
      <w:r>
        <w:rPr>
          <w:rFonts w:ascii="Times" w:hAnsi="Times" w:cs="Times"/>
          <w:sz w:val="24"/>
          <w:szCs w:val="24"/>
        </w:rPr>
        <w:t>số</w:t>
      </w:r>
      <w:proofErr w:type="spellEnd"/>
      <w:r>
        <w:rPr>
          <w:rFonts w:ascii="Times" w:hAnsi="Times" w:cs="Times"/>
          <w:sz w:val="24"/>
          <w:szCs w:val="24"/>
        </w:rPr>
        <w:t xml:space="preserve">  2</w:t>
      </w:r>
      <w:proofErr w:type="gramEnd"/>
      <w:r>
        <w:rPr>
          <w:rFonts w:ascii="Times" w:hAnsi="Times" w:cs="Times"/>
          <w:sz w:val="24"/>
          <w:szCs w:val="24"/>
        </w:rPr>
        <w:t xml:space="preserve">/2023/TT-BNV </w:t>
      </w:r>
      <w:proofErr w:type="spellStart"/>
      <w:r>
        <w:rPr>
          <w:rFonts w:ascii="Times" w:hAnsi="Times" w:cs="Times"/>
          <w:sz w:val="24"/>
          <w:szCs w:val="24"/>
        </w:rPr>
        <w:t>ngày</w:t>
      </w:r>
      <w:proofErr w:type="spellEnd"/>
      <w:r>
        <w:rPr>
          <w:rFonts w:ascii="Times" w:hAnsi="Times" w:cs="Times"/>
          <w:sz w:val="24"/>
          <w:szCs w:val="24"/>
        </w:rPr>
        <w:t xml:space="preserve"> 23/3/2023 </w:t>
      </w:r>
      <w:r w:rsidR="00F02670">
        <w:rPr>
          <w:rFonts w:ascii="Times" w:hAnsi="Times" w:cs="Times"/>
          <w:sz w:val="24"/>
          <w:szCs w:val="24"/>
        </w:rPr>
        <w:tab/>
      </w:r>
      <w:r w:rsidR="00F02670">
        <w:rPr>
          <w:rFonts w:ascii="Times" w:hAnsi="Times" w:cs="Times"/>
          <w:sz w:val="24"/>
          <w:szCs w:val="24"/>
        </w:rPr>
        <w:tab/>
      </w:r>
      <w:proofErr w:type="spellStart"/>
      <w:r w:rsidR="00F02670">
        <w:rPr>
          <w:rFonts w:ascii="Times" w:hAnsi="Times" w:cs="Times"/>
          <w:sz w:val="24"/>
          <w:szCs w:val="24"/>
        </w:rPr>
        <w:t>Đơn</w:t>
      </w:r>
      <w:proofErr w:type="spellEnd"/>
      <w:r w:rsidR="00F02670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F02670">
        <w:rPr>
          <w:rFonts w:ascii="Times" w:hAnsi="Times" w:cs="Times"/>
          <w:sz w:val="24"/>
          <w:szCs w:val="24"/>
        </w:rPr>
        <w:t>vị</w:t>
      </w:r>
      <w:proofErr w:type="spellEnd"/>
      <w:r w:rsidR="00F02670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F02670">
        <w:rPr>
          <w:rFonts w:ascii="Times" w:hAnsi="Times" w:cs="Times"/>
          <w:sz w:val="24"/>
          <w:szCs w:val="24"/>
        </w:rPr>
        <w:t>nhận</w:t>
      </w:r>
      <w:proofErr w:type="spellEnd"/>
      <w:r w:rsidR="00F02670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F02670">
        <w:rPr>
          <w:rFonts w:ascii="Times" w:hAnsi="Times" w:cs="Times"/>
          <w:sz w:val="24"/>
          <w:szCs w:val="24"/>
        </w:rPr>
        <w:t>báo</w:t>
      </w:r>
      <w:proofErr w:type="spellEnd"/>
      <w:r w:rsidR="00F02670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F02670">
        <w:rPr>
          <w:rFonts w:ascii="Times" w:hAnsi="Times" w:cs="Times"/>
          <w:sz w:val="24"/>
          <w:szCs w:val="24"/>
        </w:rPr>
        <w:t>cáo</w:t>
      </w:r>
      <w:proofErr w:type="spellEnd"/>
      <w:r w:rsidR="00F02670">
        <w:rPr>
          <w:rFonts w:ascii="Times" w:hAnsi="Times" w:cs="Times"/>
          <w:sz w:val="24"/>
          <w:szCs w:val="24"/>
        </w:rPr>
        <w:t xml:space="preserve">:  </w:t>
      </w:r>
    </w:p>
    <w:p w:rsidR="00A77B3E" w:rsidRDefault="000025F3" w:rsidP="00F02670">
      <w:pPr>
        <w:widowControl w:val="0"/>
        <w:spacing w:line="240" w:lineRule="auto"/>
        <w:rPr>
          <w:rFonts w:ascii="Times" w:hAnsi="Times" w:cs="Times"/>
          <w:sz w:val="24"/>
          <w:szCs w:val="24"/>
        </w:rPr>
      </w:pPr>
      <w:proofErr w:type="spellStart"/>
      <w:r>
        <w:rPr>
          <w:rFonts w:ascii="Times" w:hAnsi="Times" w:cs="Times"/>
          <w:sz w:val="24"/>
          <w:szCs w:val="24"/>
        </w:rPr>
        <w:t>Thời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hạn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nhận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báo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cáo</w:t>
      </w:r>
      <w:proofErr w:type="spellEnd"/>
      <w:r>
        <w:rPr>
          <w:rFonts w:ascii="Times" w:hAnsi="Times" w:cs="Times"/>
          <w:sz w:val="24"/>
          <w:szCs w:val="24"/>
        </w:rPr>
        <w:t xml:space="preserve">: </w:t>
      </w:r>
      <w:proofErr w:type="spellStart"/>
      <w:r>
        <w:rPr>
          <w:rFonts w:ascii="Times" w:hAnsi="Times" w:cs="Times"/>
          <w:sz w:val="24"/>
          <w:szCs w:val="24"/>
        </w:rPr>
        <w:t>ngày</w:t>
      </w:r>
      <w:proofErr w:type="spellEnd"/>
      <w:r>
        <w:rPr>
          <w:rFonts w:ascii="Times" w:hAnsi="Times" w:cs="Times"/>
          <w:sz w:val="24"/>
          <w:szCs w:val="24"/>
        </w:rPr>
        <w:t xml:space="preserve"> 15 </w:t>
      </w:r>
      <w:proofErr w:type="spellStart"/>
      <w:r>
        <w:rPr>
          <w:rFonts w:ascii="Times" w:hAnsi="Times" w:cs="Times"/>
          <w:sz w:val="24"/>
          <w:szCs w:val="24"/>
        </w:rPr>
        <w:t>tháng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gramStart"/>
      <w:r>
        <w:rPr>
          <w:rFonts w:ascii="Times" w:hAnsi="Times" w:cs="Times"/>
          <w:sz w:val="24"/>
          <w:szCs w:val="24"/>
        </w:rPr>
        <w:t xml:space="preserve">3  </w:t>
      </w:r>
      <w:proofErr w:type="spellStart"/>
      <w:r>
        <w:rPr>
          <w:rFonts w:ascii="Times" w:hAnsi="Times" w:cs="Times"/>
          <w:sz w:val="24"/>
          <w:szCs w:val="24"/>
        </w:rPr>
        <w:t>năm</w:t>
      </w:r>
      <w:proofErr w:type="spellEnd"/>
      <w:proofErr w:type="gram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sau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</w:p>
    <w:p w:rsidR="00A77B3E" w:rsidRDefault="00A77B3E">
      <w:pPr>
        <w:widowControl w:val="0"/>
        <w:spacing w:line="200" w:lineRule="auto"/>
        <w:rPr>
          <w:rFonts w:ascii="Times" w:hAnsi="Times" w:cs="Times"/>
          <w:sz w:val="28"/>
          <w:szCs w:val="28"/>
        </w:rPr>
      </w:pPr>
    </w:p>
    <w:p w:rsidR="00A77B3E" w:rsidRDefault="000025F3" w:rsidP="00F02670">
      <w:pPr>
        <w:widowControl w:val="0"/>
        <w:spacing w:before="323" w:line="230" w:lineRule="auto"/>
        <w:jc w:val="center"/>
        <w:rPr>
          <w:rFonts w:ascii="Times" w:hAnsi="Times" w:cs="Times"/>
          <w:b/>
          <w:bCs/>
          <w:sz w:val="24"/>
          <w:szCs w:val="24"/>
        </w:rPr>
      </w:pPr>
      <w:r>
        <w:rPr>
          <w:rFonts w:ascii="Times" w:hAnsi="Times" w:cs="Times"/>
          <w:b/>
          <w:bCs/>
          <w:sz w:val="24"/>
          <w:szCs w:val="24"/>
        </w:rPr>
        <w:t>BÁO CÁO DANH SÁCH VÀ TIỀN L</w:t>
      </w:r>
      <w:r w:rsidR="008764E9">
        <w:rPr>
          <w:rFonts w:ascii="Times" w:hAnsi="Times" w:cs="Times"/>
          <w:b/>
          <w:bCs/>
          <w:sz w:val="24"/>
          <w:szCs w:val="24"/>
        </w:rPr>
        <w:t>Ư</w:t>
      </w:r>
      <w:r>
        <w:rPr>
          <w:rFonts w:ascii="Times" w:hAnsi="Times" w:cs="Times"/>
          <w:b/>
          <w:bCs/>
          <w:sz w:val="24"/>
          <w:szCs w:val="24"/>
        </w:rPr>
        <w:t xml:space="preserve">ƠNG CÁN BỘ, </w:t>
      </w:r>
      <w:proofErr w:type="gramStart"/>
      <w:r>
        <w:rPr>
          <w:rFonts w:ascii="Times" w:hAnsi="Times" w:cs="Times"/>
          <w:b/>
          <w:bCs/>
          <w:sz w:val="24"/>
          <w:szCs w:val="24"/>
        </w:rPr>
        <w:t>CÔNG  CHỨC</w:t>
      </w:r>
      <w:proofErr w:type="gramEnd"/>
      <w:r>
        <w:rPr>
          <w:rFonts w:ascii="Times" w:hAnsi="Times" w:cs="Times"/>
          <w:b/>
          <w:bCs/>
          <w:sz w:val="24"/>
          <w:szCs w:val="24"/>
        </w:rPr>
        <w:t xml:space="preserve"> TỪ CẤP HUYỆN TRỞ LÊN</w:t>
      </w:r>
    </w:p>
    <w:p w:rsidR="00A77B3E" w:rsidRDefault="000025F3" w:rsidP="00F02670">
      <w:pPr>
        <w:widowControl w:val="0"/>
        <w:spacing w:before="6" w:line="200" w:lineRule="auto"/>
        <w:jc w:val="center"/>
        <w:rPr>
          <w:rFonts w:ascii="Times" w:hAnsi="Times" w:cs="Times"/>
          <w:b/>
          <w:bCs/>
          <w:sz w:val="24"/>
          <w:szCs w:val="24"/>
        </w:rPr>
      </w:pPr>
      <w:r>
        <w:rPr>
          <w:rFonts w:ascii="Times" w:hAnsi="Times" w:cs="Times"/>
          <w:b/>
          <w:bCs/>
          <w:sz w:val="24"/>
          <w:szCs w:val="24"/>
        </w:rPr>
        <w:t>NĂM 20….</w:t>
      </w:r>
    </w:p>
    <w:p w:rsidR="00A77B3E" w:rsidRDefault="000025F3" w:rsidP="00F02670">
      <w:pPr>
        <w:widowControl w:val="0"/>
        <w:spacing w:line="200" w:lineRule="auto"/>
        <w:jc w:val="center"/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(</w:t>
      </w:r>
      <w:proofErr w:type="spellStart"/>
      <w:r>
        <w:rPr>
          <w:rFonts w:ascii="Times" w:hAnsi="Times" w:cs="Times"/>
          <w:sz w:val="24"/>
          <w:szCs w:val="24"/>
        </w:rPr>
        <w:t>Áp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dụng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đối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với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tỉnh</w:t>
      </w:r>
      <w:proofErr w:type="spellEnd"/>
      <w:r>
        <w:rPr>
          <w:rFonts w:ascii="Times" w:hAnsi="Times" w:cs="Times"/>
          <w:sz w:val="24"/>
          <w:szCs w:val="24"/>
        </w:rPr>
        <w:t xml:space="preserve">, </w:t>
      </w:r>
      <w:proofErr w:type="spellStart"/>
      <w:r>
        <w:rPr>
          <w:rFonts w:ascii="Times" w:hAnsi="Times" w:cs="Times"/>
          <w:sz w:val="24"/>
          <w:szCs w:val="24"/>
        </w:rPr>
        <w:t>thành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phố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trực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thuộc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Trung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ương</w:t>
      </w:r>
      <w:proofErr w:type="spellEnd"/>
      <w:r>
        <w:rPr>
          <w:rFonts w:ascii="Times" w:hAnsi="Times" w:cs="Times"/>
          <w:sz w:val="24"/>
          <w:szCs w:val="24"/>
        </w:rPr>
        <w:t xml:space="preserve">, </w:t>
      </w:r>
      <w:proofErr w:type="spellStart"/>
      <w:r>
        <w:rPr>
          <w:rFonts w:ascii="Times" w:hAnsi="Times" w:cs="Times"/>
          <w:sz w:val="24"/>
          <w:szCs w:val="24"/>
        </w:rPr>
        <w:t>Bộ</w:t>
      </w:r>
      <w:proofErr w:type="spellEnd"/>
      <w:r>
        <w:rPr>
          <w:rFonts w:ascii="Times" w:hAnsi="Times" w:cs="Times"/>
          <w:sz w:val="24"/>
          <w:szCs w:val="24"/>
        </w:rPr>
        <w:t xml:space="preserve">, Ban, </w:t>
      </w:r>
      <w:proofErr w:type="spellStart"/>
      <w:r>
        <w:rPr>
          <w:rFonts w:ascii="Times" w:hAnsi="Times" w:cs="Times"/>
          <w:sz w:val="24"/>
          <w:szCs w:val="24"/>
        </w:rPr>
        <w:t>ngành</w:t>
      </w:r>
      <w:proofErr w:type="spellEnd"/>
      <w:r>
        <w:rPr>
          <w:rFonts w:ascii="Times" w:hAnsi="Times" w:cs="Times"/>
          <w:sz w:val="24"/>
          <w:szCs w:val="24"/>
        </w:rPr>
        <w:t>)</w:t>
      </w:r>
    </w:p>
    <w:p w:rsidR="00A77B3E" w:rsidRDefault="000025F3">
      <w:pPr>
        <w:widowControl w:val="0"/>
        <w:spacing w:line="230" w:lineRule="auto"/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 xml:space="preserve">  </w:t>
      </w:r>
    </w:p>
    <w:tbl>
      <w:tblPr>
        <w:tblW w:w="49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0" w:type="dxa"/>
        </w:tblCellMar>
        <w:tblLook w:val="04A0" w:firstRow="1" w:lastRow="0" w:firstColumn="1" w:lastColumn="0" w:noHBand="0" w:noVBand="1"/>
      </w:tblPr>
      <w:tblGrid>
        <w:gridCol w:w="420"/>
        <w:gridCol w:w="977"/>
        <w:gridCol w:w="829"/>
        <w:gridCol w:w="781"/>
        <w:gridCol w:w="1029"/>
        <w:gridCol w:w="1029"/>
        <w:gridCol w:w="918"/>
        <w:gridCol w:w="900"/>
        <w:gridCol w:w="645"/>
        <w:gridCol w:w="608"/>
        <w:gridCol w:w="662"/>
        <w:gridCol w:w="593"/>
        <w:gridCol w:w="664"/>
        <w:gridCol w:w="649"/>
        <w:gridCol w:w="848"/>
      </w:tblGrid>
      <w:tr w:rsidR="00F02670" w:rsidTr="00755A99">
        <w:trPr>
          <w:trHeight w:val="425"/>
        </w:trPr>
        <w:tc>
          <w:tcPr>
            <w:tcW w:w="42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2670" w:rsidRDefault="00F02670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TT</w:t>
            </w:r>
          </w:p>
        </w:tc>
        <w:tc>
          <w:tcPr>
            <w:tcW w:w="9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2670" w:rsidRDefault="00F02670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18"/>
                <w:szCs w:val="18"/>
              </w:rPr>
            </w:pPr>
            <w:proofErr w:type="spellStart"/>
            <w:r>
              <w:rPr>
                <w:rFonts w:ascii="Times" w:hAnsi="Times" w:cs="Times"/>
                <w:sz w:val="18"/>
                <w:szCs w:val="18"/>
              </w:rPr>
              <w:t>Họ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18"/>
                <w:szCs w:val="18"/>
              </w:rPr>
              <w:t>và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18"/>
                <w:szCs w:val="18"/>
              </w:rPr>
              <w:t>tên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</w:t>
            </w:r>
          </w:p>
        </w:tc>
        <w:tc>
          <w:tcPr>
            <w:tcW w:w="15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2670" w:rsidRDefault="00F02670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  <w:proofErr w:type="spellStart"/>
            <w:r>
              <w:rPr>
                <w:rFonts w:ascii="Times" w:hAnsi="Times" w:cs="Times"/>
                <w:sz w:val="18"/>
                <w:szCs w:val="18"/>
              </w:rPr>
              <w:t>Ngày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18"/>
                <w:szCs w:val="18"/>
              </w:rPr>
              <w:t>tháng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18"/>
                <w:szCs w:val="18"/>
              </w:rPr>
              <w:t>năm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18"/>
                <w:szCs w:val="18"/>
              </w:rPr>
              <w:t>sinh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</w:t>
            </w:r>
          </w:p>
        </w:tc>
        <w:tc>
          <w:tcPr>
            <w:tcW w:w="103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2670" w:rsidRDefault="00F02670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18"/>
                <w:szCs w:val="18"/>
              </w:rPr>
            </w:pPr>
            <w:proofErr w:type="spellStart"/>
            <w:r>
              <w:rPr>
                <w:rFonts w:ascii="Times" w:hAnsi="Times" w:cs="Times"/>
                <w:sz w:val="18"/>
                <w:szCs w:val="18"/>
              </w:rPr>
              <w:t>Chức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18"/>
                <w:szCs w:val="18"/>
              </w:rPr>
              <w:t>vụ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18"/>
                <w:szCs w:val="18"/>
              </w:rPr>
              <w:t>hoặc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 </w:t>
            </w:r>
          </w:p>
          <w:p w:rsidR="00F02670" w:rsidRDefault="00F02670">
            <w:pPr>
              <w:widowControl w:val="0"/>
              <w:spacing w:line="229" w:lineRule="auto"/>
              <w:ind w:left="150" w:right="91"/>
              <w:jc w:val="center"/>
              <w:rPr>
                <w:rFonts w:ascii="Times" w:hAnsi="Times" w:cs="Times"/>
                <w:sz w:val="18"/>
                <w:szCs w:val="18"/>
              </w:rPr>
            </w:pPr>
            <w:proofErr w:type="spellStart"/>
            <w:r>
              <w:rPr>
                <w:rFonts w:ascii="Times" w:hAnsi="Times" w:cs="Times"/>
                <w:sz w:val="18"/>
                <w:szCs w:val="18"/>
              </w:rPr>
              <w:t>chức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18"/>
                <w:szCs w:val="18"/>
              </w:rPr>
              <w:t>danh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18"/>
                <w:szCs w:val="18"/>
              </w:rPr>
              <w:t>công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18"/>
                <w:szCs w:val="18"/>
              </w:rPr>
              <w:t>tác</w:t>
            </w:r>
            <w:proofErr w:type="spellEnd"/>
          </w:p>
        </w:tc>
        <w:tc>
          <w:tcPr>
            <w:tcW w:w="103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2670" w:rsidRDefault="00F02670">
            <w:pPr>
              <w:widowControl w:val="0"/>
              <w:spacing w:line="229" w:lineRule="auto"/>
              <w:ind w:left="141" w:right="79"/>
              <w:jc w:val="center"/>
              <w:rPr>
                <w:rFonts w:ascii="Times" w:hAnsi="Times" w:cs="Times"/>
                <w:sz w:val="18"/>
                <w:szCs w:val="18"/>
              </w:rPr>
            </w:pPr>
            <w:proofErr w:type="spellStart"/>
            <w:r>
              <w:rPr>
                <w:rFonts w:ascii="Times" w:hAnsi="Times" w:cs="Times"/>
                <w:sz w:val="18"/>
                <w:szCs w:val="18"/>
              </w:rPr>
              <w:t>Cơ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18"/>
                <w:szCs w:val="18"/>
              </w:rPr>
              <w:t>quan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" w:hAnsi="Times" w:cs="Times"/>
                <w:sz w:val="18"/>
                <w:szCs w:val="18"/>
              </w:rPr>
              <w:t>đơn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18"/>
                <w:szCs w:val="18"/>
              </w:rPr>
              <w:t>vị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18"/>
                <w:szCs w:val="18"/>
              </w:rPr>
              <w:t>đang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18"/>
                <w:szCs w:val="18"/>
              </w:rPr>
              <w:t>làm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18"/>
                <w:szCs w:val="18"/>
              </w:rPr>
              <w:t>việc</w:t>
            </w:r>
            <w:proofErr w:type="spellEnd"/>
          </w:p>
        </w:tc>
        <w:tc>
          <w:tcPr>
            <w:tcW w:w="92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2670" w:rsidRDefault="00F02670">
            <w:pPr>
              <w:widowControl w:val="0"/>
              <w:spacing w:line="230" w:lineRule="auto"/>
              <w:ind w:left="111" w:right="50"/>
              <w:jc w:val="center"/>
              <w:rPr>
                <w:rFonts w:ascii="Times" w:hAnsi="Times" w:cs="Times"/>
                <w:sz w:val="18"/>
                <w:szCs w:val="18"/>
              </w:rPr>
            </w:pPr>
            <w:proofErr w:type="spellStart"/>
            <w:r>
              <w:rPr>
                <w:rFonts w:ascii="Times" w:hAnsi="Times" w:cs="Times"/>
                <w:sz w:val="18"/>
                <w:szCs w:val="18"/>
              </w:rPr>
              <w:t>Thời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18"/>
                <w:szCs w:val="18"/>
              </w:rPr>
              <w:t>hạn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18"/>
                <w:szCs w:val="18"/>
              </w:rPr>
              <w:t>giữ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18"/>
                <w:szCs w:val="18"/>
              </w:rPr>
              <w:t>ngạch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" w:hAnsi="Times" w:cs="Times"/>
                <w:sz w:val="18"/>
                <w:szCs w:val="18"/>
              </w:rPr>
              <w:t>kể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18"/>
                <w:szCs w:val="18"/>
              </w:rPr>
              <w:t>cả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18"/>
                <w:szCs w:val="18"/>
              </w:rPr>
              <w:t>ngạch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18"/>
                <w:szCs w:val="18"/>
              </w:rPr>
              <w:t>tương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18"/>
                <w:szCs w:val="18"/>
              </w:rPr>
              <w:t>đương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>)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2670" w:rsidRDefault="00F02670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  <w:proofErr w:type="spellStart"/>
            <w:r>
              <w:rPr>
                <w:rFonts w:ascii="Times" w:hAnsi="Times" w:cs="Times"/>
                <w:sz w:val="18"/>
                <w:szCs w:val="18"/>
              </w:rPr>
              <w:t>Mức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18"/>
                <w:szCs w:val="18"/>
              </w:rPr>
              <w:t>lương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18"/>
                <w:szCs w:val="18"/>
              </w:rPr>
              <w:t>hiện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18"/>
                <w:szCs w:val="18"/>
              </w:rPr>
              <w:t>hưởng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</w:t>
            </w:r>
          </w:p>
        </w:tc>
        <w:tc>
          <w:tcPr>
            <w:tcW w:w="31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2670" w:rsidRDefault="00F02670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  <w:proofErr w:type="spellStart"/>
            <w:r>
              <w:rPr>
                <w:rFonts w:ascii="Times" w:hAnsi="Times" w:cs="Times"/>
                <w:sz w:val="18"/>
                <w:szCs w:val="18"/>
              </w:rPr>
              <w:t>Phụ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18"/>
                <w:szCs w:val="18"/>
              </w:rPr>
              <w:t>cấp</w:t>
            </w:r>
            <w:proofErr w:type="spellEnd"/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2670" w:rsidRDefault="00F02670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18"/>
                <w:szCs w:val="18"/>
              </w:rPr>
            </w:pPr>
            <w:proofErr w:type="spellStart"/>
            <w:r>
              <w:rPr>
                <w:rFonts w:ascii="Times" w:hAnsi="Times" w:cs="Times"/>
                <w:sz w:val="18"/>
                <w:szCs w:val="18"/>
              </w:rPr>
              <w:t>Ghi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18"/>
                <w:szCs w:val="18"/>
              </w:rPr>
              <w:t>chú</w:t>
            </w:r>
            <w:proofErr w:type="spellEnd"/>
          </w:p>
        </w:tc>
      </w:tr>
      <w:tr w:rsidR="00F02670" w:rsidTr="00755A99">
        <w:trPr>
          <w:trHeight w:val="1047"/>
        </w:trPr>
        <w:tc>
          <w:tcPr>
            <w:tcW w:w="4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2670" w:rsidRDefault="00F02670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9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2670" w:rsidRDefault="00F02670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2670" w:rsidRDefault="00F02670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 xml:space="preserve">Nam 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2670" w:rsidRDefault="00F02670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18"/>
                <w:szCs w:val="18"/>
              </w:rPr>
            </w:pPr>
            <w:proofErr w:type="spellStart"/>
            <w:r>
              <w:rPr>
                <w:rFonts w:ascii="Times" w:hAnsi="Times" w:cs="Times"/>
                <w:sz w:val="18"/>
                <w:szCs w:val="18"/>
              </w:rPr>
              <w:t>Nữ</w:t>
            </w:r>
            <w:proofErr w:type="spellEnd"/>
          </w:p>
        </w:tc>
        <w:tc>
          <w:tcPr>
            <w:tcW w:w="10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2670" w:rsidRDefault="00F02670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10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2670" w:rsidRDefault="00F02670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92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2670" w:rsidRDefault="00F02670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2670" w:rsidRDefault="00F02670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18"/>
                <w:szCs w:val="18"/>
              </w:rPr>
            </w:pPr>
            <w:proofErr w:type="spellStart"/>
            <w:r>
              <w:rPr>
                <w:rFonts w:ascii="Times" w:hAnsi="Times" w:cs="Times"/>
                <w:sz w:val="18"/>
                <w:szCs w:val="18"/>
              </w:rPr>
              <w:t>Hệ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18"/>
                <w:szCs w:val="18"/>
              </w:rPr>
              <w:t>số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 </w:t>
            </w:r>
          </w:p>
          <w:p w:rsidR="00F02670" w:rsidRDefault="00F02670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18"/>
                <w:szCs w:val="18"/>
              </w:rPr>
            </w:pPr>
            <w:proofErr w:type="spellStart"/>
            <w:r>
              <w:rPr>
                <w:rFonts w:ascii="Times" w:hAnsi="Times" w:cs="Times"/>
                <w:sz w:val="18"/>
                <w:szCs w:val="18"/>
              </w:rPr>
              <w:t>lương</w:t>
            </w:r>
            <w:proofErr w:type="spellEnd"/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2670" w:rsidRDefault="00F02670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18"/>
                <w:szCs w:val="18"/>
              </w:rPr>
            </w:pPr>
            <w:proofErr w:type="spellStart"/>
            <w:r>
              <w:rPr>
                <w:rFonts w:ascii="Times" w:hAnsi="Times" w:cs="Times"/>
                <w:sz w:val="18"/>
                <w:szCs w:val="18"/>
              </w:rPr>
              <w:t>Mã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18"/>
                <w:szCs w:val="18"/>
              </w:rPr>
              <w:t>số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 </w:t>
            </w:r>
          </w:p>
          <w:p w:rsidR="00F02670" w:rsidRDefault="00F02670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18"/>
                <w:szCs w:val="18"/>
              </w:rPr>
            </w:pPr>
            <w:proofErr w:type="spellStart"/>
            <w:r>
              <w:rPr>
                <w:rFonts w:ascii="Times" w:hAnsi="Times" w:cs="Times"/>
                <w:sz w:val="18"/>
                <w:szCs w:val="18"/>
              </w:rPr>
              <w:t>ngạch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 </w:t>
            </w:r>
          </w:p>
          <w:p w:rsidR="00F02670" w:rsidRDefault="00F02670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18"/>
                <w:szCs w:val="18"/>
              </w:rPr>
            </w:pPr>
            <w:proofErr w:type="spellStart"/>
            <w:r>
              <w:rPr>
                <w:rFonts w:ascii="Times" w:hAnsi="Times" w:cs="Times"/>
                <w:sz w:val="18"/>
                <w:szCs w:val="18"/>
              </w:rPr>
              <w:t>hiện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18"/>
                <w:szCs w:val="18"/>
              </w:rPr>
              <w:t>giữ</w:t>
            </w:r>
            <w:proofErr w:type="spellEnd"/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2670" w:rsidRDefault="00F02670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18"/>
                <w:szCs w:val="18"/>
              </w:rPr>
            </w:pPr>
            <w:proofErr w:type="spellStart"/>
            <w:r>
              <w:rPr>
                <w:rFonts w:ascii="Times" w:hAnsi="Times" w:cs="Times"/>
                <w:sz w:val="18"/>
                <w:szCs w:val="18"/>
              </w:rPr>
              <w:t>Chức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18"/>
                <w:szCs w:val="18"/>
              </w:rPr>
              <w:t>vụ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2670" w:rsidRDefault="00F02670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18"/>
                <w:szCs w:val="18"/>
              </w:rPr>
            </w:pPr>
            <w:proofErr w:type="spellStart"/>
            <w:r>
              <w:rPr>
                <w:rFonts w:ascii="Times" w:hAnsi="Times" w:cs="Times"/>
                <w:sz w:val="18"/>
                <w:szCs w:val="18"/>
              </w:rPr>
              <w:t>Trách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 </w:t>
            </w:r>
          </w:p>
          <w:p w:rsidR="00F02670" w:rsidRDefault="00F02670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18"/>
                <w:szCs w:val="18"/>
              </w:rPr>
            </w:pPr>
            <w:proofErr w:type="spellStart"/>
            <w:r>
              <w:rPr>
                <w:rFonts w:ascii="Times" w:hAnsi="Times" w:cs="Times"/>
                <w:sz w:val="18"/>
                <w:szCs w:val="18"/>
              </w:rPr>
              <w:t>nhiệm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2670" w:rsidRDefault="00F02670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18"/>
                <w:szCs w:val="18"/>
              </w:rPr>
            </w:pPr>
            <w:proofErr w:type="spellStart"/>
            <w:r>
              <w:rPr>
                <w:rFonts w:ascii="Times" w:hAnsi="Times" w:cs="Times"/>
                <w:sz w:val="18"/>
                <w:szCs w:val="18"/>
              </w:rPr>
              <w:t>Khu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18"/>
                <w:szCs w:val="18"/>
              </w:rPr>
              <w:t>vực</w:t>
            </w:r>
            <w:proofErr w:type="spellEnd"/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2670" w:rsidRDefault="00F02670">
            <w:pPr>
              <w:widowControl w:val="0"/>
              <w:spacing w:line="229" w:lineRule="auto"/>
              <w:ind w:left="89" w:right="30"/>
              <w:jc w:val="center"/>
              <w:rPr>
                <w:rFonts w:ascii="Times" w:hAnsi="Times" w:cs="Times"/>
                <w:sz w:val="18"/>
                <w:szCs w:val="18"/>
              </w:rPr>
            </w:pPr>
            <w:proofErr w:type="spellStart"/>
            <w:r>
              <w:rPr>
                <w:rFonts w:ascii="Times" w:hAnsi="Times" w:cs="Times"/>
                <w:sz w:val="18"/>
                <w:szCs w:val="18"/>
              </w:rPr>
              <w:t>Phụ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18"/>
                <w:szCs w:val="18"/>
              </w:rPr>
              <w:t>cấp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18"/>
                <w:szCs w:val="18"/>
              </w:rPr>
              <w:t>vượt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 </w:t>
            </w:r>
          </w:p>
          <w:p w:rsidR="00F02670" w:rsidRDefault="00F02670">
            <w:pPr>
              <w:widowControl w:val="0"/>
              <w:spacing w:before="4" w:line="240" w:lineRule="auto"/>
              <w:jc w:val="center"/>
              <w:rPr>
                <w:rFonts w:ascii="Times" w:hAnsi="Times" w:cs="Times"/>
                <w:sz w:val="18"/>
                <w:szCs w:val="18"/>
              </w:rPr>
            </w:pPr>
            <w:proofErr w:type="spellStart"/>
            <w:r>
              <w:rPr>
                <w:rFonts w:ascii="Times" w:hAnsi="Times" w:cs="Times"/>
                <w:sz w:val="18"/>
                <w:szCs w:val="18"/>
              </w:rPr>
              <w:t>khung</w:t>
            </w:r>
            <w:proofErr w:type="spellEnd"/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2670" w:rsidRDefault="00F02670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18"/>
                <w:szCs w:val="18"/>
              </w:rPr>
            </w:pPr>
            <w:proofErr w:type="spellStart"/>
            <w:r>
              <w:rPr>
                <w:rFonts w:ascii="Times" w:hAnsi="Times" w:cs="Times"/>
                <w:sz w:val="18"/>
                <w:szCs w:val="18"/>
              </w:rPr>
              <w:t>Tổng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 </w:t>
            </w:r>
          </w:p>
          <w:p w:rsidR="00F02670" w:rsidRDefault="00F02670">
            <w:pPr>
              <w:widowControl w:val="0"/>
              <w:spacing w:line="229" w:lineRule="auto"/>
              <w:ind w:left="91" w:right="35"/>
              <w:jc w:val="center"/>
              <w:rPr>
                <w:rFonts w:ascii="Times" w:hAnsi="Times" w:cs="Times"/>
                <w:sz w:val="18"/>
                <w:szCs w:val="18"/>
              </w:rPr>
            </w:pPr>
            <w:proofErr w:type="spellStart"/>
            <w:r>
              <w:rPr>
                <w:rFonts w:ascii="Times" w:hAnsi="Times" w:cs="Times"/>
                <w:sz w:val="18"/>
                <w:szCs w:val="18"/>
              </w:rPr>
              <w:t>phụ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18"/>
                <w:szCs w:val="18"/>
              </w:rPr>
              <w:t>cấp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18"/>
                <w:szCs w:val="18"/>
              </w:rPr>
              <w:t>theo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 </w:t>
            </w:r>
          </w:p>
          <w:p w:rsidR="00F02670" w:rsidRDefault="00F02670">
            <w:pPr>
              <w:widowControl w:val="0"/>
              <w:spacing w:before="4" w:line="240" w:lineRule="auto"/>
              <w:jc w:val="center"/>
              <w:rPr>
                <w:rFonts w:ascii="Times" w:hAnsi="Times" w:cs="Times"/>
                <w:sz w:val="18"/>
                <w:szCs w:val="18"/>
              </w:rPr>
            </w:pPr>
            <w:proofErr w:type="spellStart"/>
            <w:r>
              <w:rPr>
                <w:rFonts w:ascii="Times" w:hAnsi="Times" w:cs="Times"/>
                <w:sz w:val="18"/>
                <w:szCs w:val="18"/>
              </w:rPr>
              <w:t>phần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 </w:t>
            </w:r>
          </w:p>
          <w:p w:rsidR="00F02670" w:rsidRDefault="00F02670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18"/>
                <w:szCs w:val="18"/>
              </w:rPr>
            </w:pPr>
            <w:proofErr w:type="spellStart"/>
            <w:r>
              <w:rPr>
                <w:rFonts w:ascii="Times" w:hAnsi="Times" w:cs="Times"/>
                <w:sz w:val="18"/>
                <w:szCs w:val="18"/>
              </w:rPr>
              <w:t>trăm</w:t>
            </w:r>
            <w:proofErr w:type="spellEnd"/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2670" w:rsidRDefault="00F02670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</w:tr>
      <w:tr w:rsidR="00A77B3E" w:rsidTr="00755A99">
        <w:trPr>
          <w:trHeight w:val="216"/>
        </w:trPr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0025F3">
            <w:pPr>
              <w:widowControl w:val="0"/>
              <w:spacing w:line="240" w:lineRule="auto"/>
              <w:ind w:left="65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 xml:space="preserve">A 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0025F3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 xml:space="preserve">B 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0025F3">
            <w:pPr>
              <w:widowControl w:val="0"/>
              <w:spacing w:line="240" w:lineRule="auto"/>
              <w:ind w:left="371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 xml:space="preserve">(1) 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0025F3">
            <w:pPr>
              <w:widowControl w:val="0"/>
              <w:spacing w:line="240" w:lineRule="auto"/>
              <w:ind w:left="371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 xml:space="preserve">(2) 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0025F3">
            <w:pPr>
              <w:widowControl w:val="0"/>
              <w:spacing w:line="240" w:lineRule="auto"/>
              <w:ind w:right="559"/>
              <w:jc w:val="righ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 xml:space="preserve">(3) 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0025F3">
            <w:pPr>
              <w:widowControl w:val="0"/>
              <w:spacing w:line="240" w:lineRule="auto"/>
              <w:ind w:right="559"/>
              <w:jc w:val="righ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 xml:space="preserve">(4) 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0025F3">
            <w:pPr>
              <w:widowControl w:val="0"/>
              <w:spacing w:line="240" w:lineRule="auto"/>
              <w:ind w:left="371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 xml:space="preserve">(5) 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0025F3">
            <w:pPr>
              <w:widowControl w:val="0"/>
              <w:spacing w:line="240" w:lineRule="auto"/>
              <w:ind w:left="73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 xml:space="preserve">(6) 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0025F3">
            <w:pPr>
              <w:widowControl w:val="0"/>
              <w:spacing w:line="240" w:lineRule="auto"/>
              <w:ind w:left="73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 xml:space="preserve">(7) 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0025F3">
            <w:pPr>
              <w:widowControl w:val="0"/>
              <w:spacing w:line="240" w:lineRule="auto"/>
              <w:ind w:left="71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 xml:space="preserve">(8) 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0025F3">
            <w:pPr>
              <w:widowControl w:val="0"/>
              <w:spacing w:line="240" w:lineRule="auto"/>
              <w:ind w:left="71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 xml:space="preserve">(9) 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0025F3">
            <w:pPr>
              <w:widowControl w:val="0"/>
              <w:spacing w:line="240" w:lineRule="auto"/>
              <w:ind w:left="71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 xml:space="preserve">(10) 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0025F3">
            <w:pPr>
              <w:widowControl w:val="0"/>
              <w:spacing w:line="240" w:lineRule="auto"/>
              <w:ind w:left="71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 xml:space="preserve">(11) 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0025F3">
            <w:pPr>
              <w:widowControl w:val="0"/>
              <w:spacing w:line="240" w:lineRule="auto"/>
              <w:ind w:left="71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 xml:space="preserve">(12)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0025F3">
            <w:pPr>
              <w:widowControl w:val="0"/>
              <w:spacing w:line="240" w:lineRule="auto"/>
              <w:ind w:left="313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(13)</w:t>
            </w:r>
          </w:p>
        </w:tc>
      </w:tr>
      <w:tr w:rsidR="00A77B3E" w:rsidTr="00755A99">
        <w:trPr>
          <w:trHeight w:val="331"/>
        </w:trPr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</w:tr>
      <w:tr w:rsidR="00A77B3E" w:rsidTr="00755A99">
        <w:trPr>
          <w:trHeight w:val="334"/>
        </w:trPr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</w:tr>
      <w:tr w:rsidR="00A77B3E" w:rsidTr="00755A99">
        <w:trPr>
          <w:trHeight w:val="331"/>
        </w:trPr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</w:tr>
      <w:tr w:rsidR="00A77B3E" w:rsidTr="00755A99">
        <w:trPr>
          <w:trHeight w:val="332"/>
        </w:trPr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</w:tr>
      <w:tr w:rsidR="00A77B3E" w:rsidTr="00755A99">
        <w:trPr>
          <w:trHeight w:val="535"/>
        </w:trPr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0025F3">
            <w:pPr>
              <w:widowControl w:val="0"/>
              <w:spacing w:line="240" w:lineRule="auto"/>
              <w:ind w:left="73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Tổng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cộng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>: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</w:tbl>
    <w:p w:rsidR="00A77B3E" w:rsidRDefault="00A77B3E">
      <w:pPr>
        <w:widowControl w:val="0"/>
      </w:pPr>
    </w:p>
    <w:p w:rsidR="00A77B3E" w:rsidRDefault="00A77B3E">
      <w:pPr>
        <w:widowControl w:val="0"/>
      </w:pPr>
      <w:bookmarkStart w:id="0" w:name="_GoBack"/>
      <w:bookmarkEnd w:id="0"/>
    </w:p>
    <w:sectPr w:rsidR="00A77B3E">
      <w:pgSz w:w="11900" w:h="16840"/>
      <w:pgMar w:top="398" w:right="120" w:bottom="900" w:left="276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0025F3"/>
    <w:rsid w:val="0017509E"/>
    <w:rsid w:val="001B7F2A"/>
    <w:rsid w:val="002101CE"/>
    <w:rsid w:val="003A0F5A"/>
    <w:rsid w:val="00755A99"/>
    <w:rsid w:val="008764E9"/>
    <w:rsid w:val="0093752F"/>
    <w:rsid w:val="00A77B3E"/>
    <w:rsid w:val="00CA2A55"/>
    <w:rsid w:val="00CB3A06"/>
    <w:rsid w:val="00DF16B6"/>
    <w:rsid w:val="00F02670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locked="1" w:semiHidden="1" w:uiPriority="99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 w:uiPriority="99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</w:latentStyles>
  <w:style w:type="paragraph" w:default="1" w:styleId="Normal">
    <w:name w:val="Normal"/>
    <w:qFormat/>
    <w:pPr>
      <w:spacing w:after="0"/>
    </w:pPr>
    <w:rPr>
      <w:rFonts w:ascii="Arial" w:hAnsi="Arial" w:cs="Arial"/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7B96"/>
    <w:pPr>
      <w:keepNext/>
      <w:keepLines/>
      <w:spacing w:before="480" w:after="120" w:line="240" w:lineRule="auto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B96"/>
    <w:pPr>
      <w:keepNext/>
      <w:keepLines/>
      <w:spacing w:before="360" w:after="80" w:line="240" w:lineRule="auto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EF7B96"/>
    <w:pPr>
      <w:keepNext/>
      <w:keepLines/>
      <w:spacing w:before="280" w:after="80" w:line="240" w:lineRule="auto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EF7B96"/>
    <w:pPr>
      <w:keepNext/>
      <w:keepLines/>
      <w:spacing w:before="240" w:after="40" w:line="240" w:lineRule="auto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EF7B96"/>
    <w:pPr>
      <w:keepNext/>
      <w:keepLines/>
      <w:spacing w:before="220" w:after="40" w:line="240" w:lineRule="auto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qFormat/>
    <w:rsid w:val="00EF7B96"/>
    <w:pPr>
      <w:keepNext/>
      <w:keepLines/>
      <w:spacing w:before="200" w:after="40" w:line="240" w:lineRule="auto"/>
      <w:outlineLvl w:val="5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color w:val="0000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inorEastAsia" w:hAnsiTheme="minorHAnsi" w:cstheme="minorBidi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inorHAnsi" w:eastAsiaTheme="minorEastAsia" w:hAnsiTheme="minorHAnsi" w:cstheme="minorBidi"/>
      <w:b/>
      <w:bCs/>
      <w:color w:val="000000"/>
    </w:rPr>
  </w:style>
  <w:style w:type="paragraph" w:styleId="Title">
    <w:name w:val="Title"/>
    <w:basedOn w:val="Normal"/>
    <w:link w:val="TitleChar"/>
    <w:uiPriority w:val="10"/>
    <w:qFormat/>
    <w:rsid w:val="00EF7B96"/>
    <w:pPr>
      <w:keepNext/>
      <w:keepLines/>
      <w:spacing w:before="480" w:after="120" w:line="240" w:lineRule="auto"/>
    </w:pPr>
    <w:rPr>
      <w:b/>
      <w:bCs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b/>
      <w:bCs/>
      <w:color w:val="000000"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11"/>
    <w:qFormat/>
    <w:rsid w:val="00EF7B96"/>
    <w:pPr>
      <w:keepNext/>
      <w:keepLines/>
      <w:spacing w:before="360" w:after="80" w:line="240" w:lineRule="auto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locked="1" w:semiHidden="1" w:uiPriority="99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 w:uiPriority="99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</w:latentStyles>
  <w:style w:type="paragraph" w:default="1" w:styleId="Normal">
    <w:name w:val="Normal"/>
    <w:qFormat/>
    <w:pPr>
      <w:spacing w:after="0"/>
    </w:pPr>
    <w:rPr>
      <w:rFonts w:ascii="Arial" w:hAnsi="Arial" w:cs="Arial"/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7B96"/>
    <w:pPr>
      <w:keepNext/>
      <w:keepLines/>
      <w:spacing w:before="480" w:after="120" w:line="240" w:lineRule="auto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B96"/>
    <w:pPr>
      <w:keepNext/>
      <w:keepLines/>
      <w:spacing w:before="360" w:after="80" w:line="240" w:lineRule="auto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EF7B96"/>
    <w:pPr>
      <w:keepNext/>
      <w:keepLines/>
      <w:spacing w:before="280" w:after="80" w:line="240" w:lineRule="auto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EF7B96"/>
    <w:pPr>
      <w:keepNext/>
      <w:keepLines/>
      <w:spacing w:before="240" w:after="40" w:line="240" w:lineRule="auto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EF7B96"/>
    <w:pPr>
      <w:keepNext/>
      <w:keepLines/>
      <w:spacing w:before="220" w:after="40" w:line="240" w:lineRule="auto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qFormat/>
    <w:rsid w:val="00EF7B96"/>
    <w:pPr>
      <w:keepNext/>
      <w:keepLines/>
      <w:spacing w:before="200" w:after="40" w:line="240" w:lineRule="auto"/>
      <w:outlineLvl w:val="5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color w:val="0000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inorEastAsia" w:hAnsiTheme="minorHAnsi" w:cstheme="minorBidi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inorHAnsi" w:eastAsiaTheme="minorEastAsia" w:hAnsiTheme="minorHAnsi" w:cstheme="minorBidi"/>
      <w:b/>
      <w:bCs/>
      <w:color w:val="000000"/>
    </w:rPr>
  </w:style>
  <w:style w:type="paragraph" w:styleId="Title">
    <w:name w:val="Title"/>
    <w:basedOn w:val="Normal"/>
    <w:link w:val="TitleChar"/>
    <w:uiPriority w:val="10"/>
    <w:qFormat/>
    <w:rsid w:val="00EF7B96"/>
    <w:pPr>
      <w:keepNext/>
      <w:keepLines/>
      <w:spacing w:before="480" w:after="120" w:line="240" w:lineRule="auto"/>
    </w:pPr>
    <w:rPr>
      <w:b/>
      <w:bCs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b/>
      <w:bCs/>
      <w:color w:val="000000"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11"/>
    <w:qFormat/>
    <w:rsid w:val="00EF7B96"/>
    <w:pPr>
      <w:keepNext/>
      <w:keepLines/>
      <w:spacing w:before="360" w:after="80" w:line="240" w:lineRule="auto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2023-11-18T10:10:00Z</dcterms:created>
  <dcterms:modified xsi:type="dcterms:W3CDTF">2023-11-19T10:27:00Z</dcterms:modified>
</cp:coreProperties>
</file>